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8CA87" w14:textId="0C6AB0E3" w:rsidR="00C534B9" w:rsidRDefault="00596A9C">
      <w:pPr>
        <w:pStyle w:val="Heading1"/>
      </w:pPr>
      <w:r w:rsidRPr="00596A9C">
        <w:t>OSHA - Hazard Communication Standards</w:t>
      </w:r>
      <w:r>
        <w:t xml:space="preserve"> </w:t>
      </w:r>
      <w:r w:rsidR="00523682">
        <w:t xml:space="preserve">Safety Follow-Up Checklist </w:t>
      </w:r>
      <w:r>
        <w:t xml:space="preserve">       </w:t>
      </w:r>
      <w:r w:rsidR="00523682">
        <w:t>for Managers</w:t>
      </w:r>
    </w:p>
    <w:p w14:paraId="572E6160" w14:textId="280F8A6A" w:rsidR="00C534B9" w:rsidRPr="00596A9C" w:rsidRDefault="00523682">
      <w:pPr>
        <w:rPr>
          <w:b/>
          <w:bCs/>
        </w:rPr>
      </w:pPr>
      <w:r>
        <w:t xml:space="preserve">Use this quick checklist after employees complete the </w:t>
      </w:r>
      <w:r w:rsidR="00596A9C" w:rsidRPr="00596A9C">
        <w:rPr>
          <w:b/>
          <w:bCs/>
        </w:rPr>
        <w:t>OSHA - Hazard Communication Standards</w:t>
      </w:r>
      <w:r w:rsidR="00596A9C">
        <w:rPr>
          <w:b/>
          <w:bCs/>
        </w:rPr>
        <w:t xml:space="preserve"> </w:t>
      </w:r>
      <w:r>
        <w:t>course.</w:t>
      </w:r>
    </w:p>
    <w:p w14:paraId="295A92E4" w14:textId="77777777" w:rsidR="00C534B9" w:rsidRDefault="00523682">
      <w:pPr>
        <w:pStyle w:val="Heading2"/>
      </w:pPr>
      <w:r>
        <w:t>Confirm Training Completion</w:t>
      </w:r>
    </w:p>
    <w:p w14:paraId="12C207B4" w14:textId="77777777" w:rsidR="00C534B9" w:rsidRDefault="00523682">
      <w:pPr>
        <w:pStyle w:val="ListBullet"/>
      </w:pPr>
      <w:r>
        <w:t>☐ Employee has completed the Hazard Communication &amp; SDS course.</w:t>
      </w:r>
    </w:p>
    <w:p w14:paraId="38AE33D2" w14:textId="77777777" w:rsidR="00C534B9" w:rsidRDefault="00523682">
      <w:pPr>
        <w:pStyle w:val="ListBullet"/>
      </w:pPr>
      <w:r>
        <w:t>☐ Completion is recorded in HR/Learning System.</w:t>
      </w:r>
    </w:p>
    <w:p w14:paraId="0E06D84F" w14:textId="77777777" w:rsidR="00C534B9" w:rsidRDefault="00523682">
      <w:pPr>
        <w:pStyle w:val="Heading2"/>
      </w:pPr>
      <w:r>
        <w:t>Show Where Safety Information Is Located</w:t>
      </w:r>
    </w:p>
    <w:p w14:paraId="37A4FA15" w14:textId="77777777" w:rsidR="00C534B9" w:rsidRDefault="00523682">
      <w:pPr>
        <w:pStyle w:val="ListBullet"/>
      </w:pPr>
      <w:r>
        <w:t>☐ Employee can locate the SDS binder or digital SDS access.</w:t>
      </w:r>
    </w:p>
    <w:p w14:paraId="4F1AD7FC" w14:textId="77777777" w:rsidR="00C534B9" w:rsidRDefault="00523682">
      <w:pPr>
        <w:pStyle w:val="ListBullet"/>
      </w:pPr>
      <w:r>
        <w:t>☐ Employee knows where PPE is stored (gloves, goggles, masks).</w:t>
      </w:r>
    </w:p>
    <w:p w14:paraId="53DCCF03" w14:textId="77777777" w:rsidR="00C534B9" w:rsidRDefault="00523682">
      <w:pPr>
        <w:pStyle w:val="ListBullet"/>
      </w:pPr>
      <w:r>
        <w:t>☐ Employee knows where store cleaning chemicals are stored.</w:t>
      </w:r>
    </w:p>
    <w:p w14:paraId="58FE9894" w14:textId="77777777" w:rsidR="00C534B9" w:rsidRDefault="00523682">
      <w:pPr>
        <w:pStyle w:val="Heading2"/>
      </w:pPr>
      <w:r>
        <w:t>Review a Chemical Label Together</w:t>
      </w:r>
    </w:p>
    <w:p w14:paraId="3A305496" w14:textId="77777777" w:rsidR="00C534B9" w:rsidRDefault="00523682">
      <w:pPr>
        <w:pStyle w:val="ListBullet"/>
      </w:pPr>
      <w:r>
        <w:t>☐ Employee identifies Signal Word (Danger/Warning).</w:t>
      </w:r>
    </w:p>
    <w:p w14:paraId="6B29CAC4" w14:textId="77777777" w:rsidR="00C534B9" w:rsidRDefault="00523682">
      <w:pPr>
        <w:pStyle w:val="ListBullet"/>
      </w:pPr>
      <w:r>
        <w:t>☐ Employee can explain Hazard &amp; Precaution Statements.</w:t>
      </w:r>
    </w:p>
    <w:p w14:paraId="3D54BDF6" w14:textId="77777777" w:rsidR="00C534B9" w:rsidRDefault="00523682">
      <w:pPr>
        <w:pStyle w:val="ListBullet"/>
      </w:pPr>
      <w:r>
        <w:t>☐ Employee states what PPE is required for this chemical.</w:t>
      </w:r>
    </w:p>
    <w:p w14:paraId="77084A79" w14:textId="77777777" w:rsidR="00C534B9" w:rsidRDefault="00523682">
      <w:pPr>
        <w:pStyle w:val="Heading2"/>
      </w:pPr>
      <w:r>
        <w:t>Walk Through the SDS for the Same Chemical</w:t>
      </w:r>
    </w:p>
    <w:p w14:paraId="141E086F" w14:textId="77777777" w:rsidR="00C534B9" w:rsidRDefault="00523682">
      <w:pPr>
        <w:pStyle w:val="ListBullet"/>
      </w:pPr>
      <w:r>
        <w:t>☐ Section 2 – Hazard Identification</w:t>
      </w:r>
    </w:p>
    <w:p w14:paraId="5F364331" w14:textId="77777777" w:rsidR="00C534B9" w:rsidRDefault="00523682">
      <w:pPr>
        <w:pStyle w:val="ListBullet"/>
      </w:pPr>
      <w:r>
        <w:t>☐ Section 4 – First-Aid Measures</w:t>
      </w:r>
    </w:p>
    <w:p w14:paraId="3FBCA9D5" w14:textId="77777777" w:rsidR="00C534B9" w:rsidRDefault="00523682">
      <w:pPr>
        <w:pStyle w:val="ListBullet"/>
      </w:pPr>
      <w:r>
        <w:t>☐ Section 6 – Accidental Release Measures</w:t>
      </w:r>
    </w:p>
    <w:p w14:paraId="43CC33F5" w14:textId="77777777" w:rsidR="00C534B9" w:rsidRDefault="00523682">
      <w:pPr>
        <w:pStyle w:val="ListBullet"/>
      </w:pPr>
      <w:r>
        <w:t>☐ Section 8 – PPE Requirements</w:t>
      </w:r>
    </w:p>
    <w:p w14:paraId="0BF22735" w14:textId="77777777" w:rsidR="00C534B9" w:rsidRDefault="00523682">
      <w:pPr>
        <w:pStyle w:val="Heading2"/>
      </w:pPr>
      <w:r>
        <w:t>Discuss Safety Scenarios</w:t>
      </w:r>
    </w:p>
    <w:p w14:paraId="63D6D0A0" w14:textId="77777777" w:rsidR="00C534B9" w:rsidRDefault="00523682">
      <w:pPr>
        <w:pStyle w:val="ListBullet"/>
      </w:pPr>
      <w:r>
        <w:t>☐ Employee can explain what to do if a spill happens.</w:t>
      </w:r>
    </w:p>
    <w:p w14:paraId="430E890E" w14:textId="77777777" w:rsidR="00C534B9" w:rsidRDefault="00523682">
      <w:pPr>
        <w:pStyle w:val="ListBullet"/>
      </w:pPr>
      <w:r>
        <w:t>☐ Employee can explain what to do if chemical contacts skin or eyes.</w:t>
      </w:r>
    </w:p>
    <w:p w14:paraId="1FACAC63" w14:textId="77777777" w:rsidR="00C534B9" w:rsidRDefault="00523682">
      <w:pPr>
        <w:pStyle w:val="ListBullet"/>
      </w:pPr>
      <w:r>
        <w:t>☐ Employee knows who to notify for incidents or concerns.</w:t>
      </w:r>
    </w:p>
    <w:p w14:paraId="3E5E24B0" w14:textId="77777777" w:rsidR="00C534B9" w:rsidRDefault="00523682">
      <w:pPr>
        <w:pStyle w:val="Heading2"/>
      </w:pPr>
      <w:r>
        <w:t>Observe On-the-Job Safety (within 1 week)</w:t>
      </w:r>
    </w:p>
    <w:p w14:paraId="3CB23BCB" w14:textId="77777777" w:rsidR="00C534B9" w:rsidRDefault="00523682">
      <w:pPr>
        <w:pStyle w:val="ListBullet"/>
      </w:pPr>
      <w:r>
        <w:t>☐ Employee uses PPE correctly while using chemicals.</w:t>
      </w:r>
    </w:p>
    <w:p w14:paraId="1CACBC01" w14:textId="77777777" w:rsidR="00C534B9" w:rsidRDefault="00523682">
      <w:pPr>
        <w:pStyle w:val="ListBullet"/>
      </w:pPr>
      <w:r>
        <w:t>☐ Employee follows store storage and handling rules.</w:t>
      </w:r>
    </w:p>
    <w:p w14:paraId="29B5435D" w14:textId="77777777" w:rsidR="00C534B9" w:rsidRDefault="00523682">
      <w:pPr>
        <w:pStyle w:val="Heading2"/>
      </w:pPr>
      <w:r>
        <w:t>Sign-Off</w:t>
      </w:r>
    </w:p>
    <w:p w14:paraId="29E607D3" w14:textId="77777777" w:rsidR="00C534B9" w:rsidRDefault="00523682">
      <w:r>
        <w:t>Employee Name: ____________________________</w:t>
      </w:r>
    </w:p>
    <w:p w14:paraId="78C6F69A" w14:textId="77777777" w:rsidR="00C534B9" w:rsidRDefault="00523682">
      <w:r>
        <w:t>Manager Name: _____________________________</w:t>
      </w:r>
    </w:p>
    <w:p w14:paraId="03EF60B1" w14:textId="77777777" w:rsidR="00C534B9" w:rsidRDefault="00523682">
      <w:r>
        <w:t>Date: _____________________________________</w:t>
      </w:r>
    </w:p>
    <w:sectPr w:rsidR="00C534B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04821059">
    <w:abstractNumId w:val="8"/>
  </w:num>
  <w:num w:numId="2" w16cid:durableId="1684041792">
    <w:abstractNumId w:val="6"/>
  </w:num>
  <w:num w:numId="3" w16cid:durableId="1812751585">
    <w:abstractNumId w:val="5"/>
  </w:num>
  <w:num w:numId="4" w16cid:durableId="9264986">
    <w:abstractNumId w:val="4"/>
  </w:num>
  <w:num w:numId="5" w16cid:durableId="1398238330">
    <w:abstractNumId w:val="7"/>
  </w:num>
  <w:num w:numId="6" w16cid:durableId="1496847657">
    <w:abstractNumId w:val="3"/>
  </w:num>
  <w:num w:numId="7" w16cid:durableId="175191987">
    <w:abstractNumId w:val="2"/>
  </w:num>
  <w:num w:numId="8" w16cid:durableId="2050252964">
    <w:abstractNumId w:val="1"/>
  </w:num>
  <w:num w:numId="9" w16cid:durableId="678316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523682"/>
    <w:rsid w:val="00596A9C"/>
    <w:rsid w:val="00AA1D8D"/>
    <w:rsid w:val="00B02BA9"/>
    <w:rsid w:val="00B47730"/>
    <w:rsid w:val="00C430EC"/>
    <w:rsid w:val="00C534B9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B26527"/>
  <w14:defaultImageDpi w14:val="300"/>
  <w15:docId w15:val="{E416EE54-7D7E-46D2-BF1C-B121FC47D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Bridget Carney</cp:lastModifiedBy>
  <cp:revision>3</cp:revision>
  <dcterms:created xsi:type="dcterms:W3CDTF">2025-11-11T17:51:00Z</dcterms:created>
  <dcterms:modified xsi:type="dcterms:W3CDTF">2025-11-13T14:47:00Z</dcterms:modified>
  <cp:category/>
</cp:coreProperties>
</file>